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AE464" w14:textId="2F4E837D" w:rsidR="00A47D80" w:rsidRPr="00711316" w:rsidRDefault="00FC343F">
      <w:pPr>
        <w:rPr>
          <w:lang w:val="nb-NO"/>
        </w:rPr>
      </w:pPr>
      <w:r w:rsidRPr="00711316">
        <w:rPr>
          <w:lang w:val="nb-NO"/>
        </w:rPr>
        <w:t xml:space="preserve">Oppdragsgivervirksomhet: Asker kommune </w:t>
      </w:r>
    </w:p>
    <w:p w14:paraId="354984B7" w14:textId="643896AA" w:rsidR="00A47D80" w:rsidRPr="00711316" w:rsidRDefault="00FC343F">
      <w:pPr>
        <w:rPr>
          <w:b/>
          <w:bCs/>
          <w:lang w:val="nb-NO"/>
        </w:rPr>
      </w:pPr>
      <w:r w:rsidRPr="00711316">
        <w:rPr>
          <w:b/>
          <w:bCs/>
          <w:lang w:val="nb-NO"/>
        </w:rPr>
        <w:t xml:space="preserve">Anskaffelse: </w:t>
      </w:r>
      <w:r w:rsidR="009D3ED4">
        <w:rPr>
          <w:b/>
          <w:bCs/>
          <w:lang w:val="nb-NO"/>
        </w:rPr>
        <w:t>Billettsystem – Asker og Bærum Kulturhus</w:t>
      </w:r>
      <w:r w:rsidR="00A24162">
        <w:rPr>
          <w:b/>
          <w:bCs/>
          <w:lang w:val="nb-NO"/>
        </w:rPr>
        <w:t xml:space="preserve">  </w:t>
      </w:r>
      <w:r w:rsidR="009D3ED4">
        <w:rPr>
          <w:b/>
          <w:bCs/>
          <w:lang w:val="nb-NO"/>
        </w:rPr>
        <w:t>26</w:t>
      </w:r>
      <w:r w:rsidR="00A24162">
        <w:rPr>
          <w:b/>
          <w:bCs/>
          <w:lang w:val="nb-NO"/>
        </w:rPr>
        <w:t>/</w:t>
      </w:r>
      <w:r w:rsidR="009D3ED4">
        <w:rPr>
          <w:b/>
          <w:bCs/>
          <w:lang w:val="nb-NO"/>
        </w:rPr>
        <w:t>9</w:t>
      </w:r>
      <w:r w:rsidR="00195D11">
        <w:rPr>
          <w:b/>
          <w:bCs/>
          <w:lang w:val="nb-NO"/>
        </w:rPr>
        <w:t>2</w:t>
      </w:r>
    </w:p>
    <w:p w14:paraId="60753F90" w14:textId="253B003F" w:rsidR="00A47D80" w:rsidRPr="00711316" w:rsidRDefault="00FC343F">
      <w:pPr>
        <w:rPr>
          <w:b/>
          <w:bCs/>
          <w:lang w:val="nb-NO"/>
        </w:rPr>
      </w:pPr>
      <w:r w:rsidRPr="00711316">
        <w:rPr>
          <w:b/>
          <w:bCs/>
          <w:lang w:val="nb-NO"/>
        </w:rPr>
        <w:t xml:space="preserve">Bilag </w:t>
      </w:r>
      <w:r w:rsidR="00630D32">
        <w:rPr>
          <w:b/>
          <w:bCs/>
          <w:lang w:val="nb-NO"/>
        </w:rPr>
        <w:t>9</w:t>
      </w:r>
      <w:r w:rsidRPr="00711316">
        <w:rPr>
          <w:b/>
          <w:bCs/>
          <w:lang w:val="nb-NO"/>
        </w:rPr>
        <w:t xml:space="preserve"> - Endringer etter avtaleinngåelse</w:t>
      </w:r>
    </w:p>
    <w:p w14:paraId="0D146469" w14:textId="77777777" w:rsidR="00A47D80" w:rsidRPr="00711316" w:rsidRDefault="00A47D80">
      <w:pPr>
        <w:rPr>
          <w:lang w:val="nb-NO"/>
        </w:rPr>
      </w:pPr>
    </w:p>
    <w:p w14:paraId="625CD59A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Endringer til avtalen skal være skriftlige og følge malskjema nedenfor.</w:t>
      </w:r>
    </w:p>
    <w:p w14:paraId="1E7B5D66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Endring nr: .........</w:t>
      </w:r>
    </w:p>
    <w:p w14:paraId="7DBACD78" w14:textId="77777777" w:rsidR="00A47D80" w:rsidRPr="00711316" w:rsidRDefault="00A47D80">
      <w:pPr>
        <w:rPr>
          <w:lang w:val="nb-NO"/>
        </w:rPr>
      </w:pPr>
    </w:p>
    <w:p w14:paraId="02697660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Endringen gjelder avtale:</w:t>
      </w:r>
    </w:p>
    <w:p w14:paraId="22EEE511" w14:textId="0EA9916A" w:rsidR="00A47D80" w:rsidRPr="00711316" w:rsidRDefault="00FC343F">
      <w:pPr>
        <w:rPr>
          <w:lang w:val="nb-NO"/>
        </w:rPr>
      </w:pPr>
      <w:r w:rsidRPr="00711316">
        <w:rPr>
          <w:lang w:val="nb-NO"/>
        </w:rPr>
        <w:t xml:space="preserve">Referansenr: </w:t>
      </w:r>
      <w:r w:rsidR="00366CFA">
        <w:rPr>
          <w:lang w:val="nb-NO"/>
        </w:rPr>
        <w:t>26</w:t>
      </w:r>
      <w:r w:rsidR="00A24162">
        <w:rPr>
          <w:lang w:val="nb-NO"/>
        </w:rPr>
        <w:t>/</w:t>
      </w:r>
      <w:r w:rsidR="00366CFA">
        <w:rPr>
          <w:lang w:val="nb-NO"/>
        </w:rPr>
        <w:t>9</w:t>
      </w:r>
      <w:r w:rsidR="00195D11">
        <w:rPr>
          <w:lang w:val="nb-NO"/>
        </w:rPr>
        <w:t>2</w:t>
      </w:r>
    </w:p>
    <w:p w14:paraId="41D68CC1" w14:textId="0DD8597C" w:rsidR="00A47D80" w:rsidRPr="00711316" w:rsidRDefault="00FC343F">
      <w:pPr>
        <w:rPr>
          <w:lang w:val="nb-NO"/>
        </w:rPr>
      </w:pPr>
      <w:r w:rsidRPr="00711316">
        <w:rPr>
          <w:lang w:val="nb-NO"/>
        </w:rPr>
        <w:t>Avtalenavn</w:t>
      </w:r>
      <w:r w:rsidR="00367F91">
        <w:rPr>
          <w:lang w:val="nb-NO"/>
        </w:rPr>
        <w:t>:</w:t>
      </w:r>
      <w:r w:rsidR="0089128B">
        <w:rPr>
          <w:lang w:val="nb-NO"/>
        </w:rPr>
        <w:t xml:space="preserve"> </w:t>
      </w:r>
      <w:r w:rsidR="0089128B" w:rsidRPr="0089128B">
        <w:rPr>
          <w:lang w:val="nb-NO"/>
        </w:rPr>
        <w:t xml:space="preserve">Billettsystem – Asker og Bærum Kulturhus  </w:t>
      </w:r>
      <w:r>
        <w:rPr>
          <w:lang w:val="nb-NO"/>
        </w:rPr>
        <w:t xml:space="preserve"> </w:t>
      </w:r>
    </w:p>
    <w:p w14:paraId="5EE28ED8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Dato for avtalesignering: ___________________</w:t>
      </w:r>
    </w:p>
    <w:p w14:paraId="348EE04B" w14:textId="77777777" w:rsidR="00A47D80" w:rsidRPr="00711316" w:rsidRDefault="00A47D80">
      <w:pPr>
        <w:rPr>
          <w:lang w:val="nb-NO"/>
        </w:rPr>
      </w:pPr>
    </w:p>
    <w:p w14:paraId="683F5F55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Avtaleparter:</w:t>
      </w:r>
    </w:p>
    <w:p w14:paraId="623921A9" w14:textId="25DA3A86" w:rsidR="00A47D80" w:rsidRPr="00711316" w:rsidRDefault="00FC343F">
      <w:pPr>
        <w:rPr>
          <w:lang w:val="nb-NO"/>
        </w:rPr>
      </w:pPr>
      <w:r w:rsidRPr="00711316">
        <w:rPr>
          <w:lang w:val="nb-NO"/>
        </w:rPr>
        <w:t xml:space="preserve">Oppdragsgiver: </w:t>
      </w:r>
      <w:r w:rsidR="00711316">
        <w:rPr>
          <w:lang w:val="nb-NO"/>
        </w:rPr>
        <w:t>Asker kommune</w:t>
      </w:r>
    </w:p>
    <w:p w14:paraId="44CD2BCF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Leverandør: Leverandørens navn</w:t>
      </w:r>
    </w:p>
    <w:p w14:paraId="0E166EC2" w14:textId="77777777" w:rsidR="00A47D80" w:rsidRPr="00711316" w:rsidRDefault="00A47D80">
      <w:pPr>
        <w:rPr>
          <w:lang w:val="nb-NO"/>
        </w:rPr>
      </w:pPr>
    </w:p>
    <w:p w14:paraId="0DA3B1B1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Beskrivelse av endringer: ________________________________</w:t>
      </w:r>
    </w:p>
    <w:p w14:paraId="5BE48307" w14:textId="77777777" w:rsidR="00A47D80" w:rsidRPr="00711316" w:rsidRDefault="00A47D80">
      <w:pPr>
        <w:rPr>
          <w:lang w:val="nb-NO"/>
        </w:rPr>
      </w:pPr>
    </w:p>
    <w:p w14:paraId="6883986E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Dette dokument er undertegnet i to eksemplarer hvorav hver part beholder ett.</w:t>
      </w:r>
    </w:p>
    <w:p w14:paraId="1B7B9B97" w14:textId="77777777" w:rsidR="00A47D80" w:rsidRPr="00711316" w:rsidRDefault="00A47D80">
      <w:pPr>
        <w:rPr>
          <w:lang w:val="nb-NO"/>
        </w:rPr>
      </w:pPr>
    </w:p>
    <w:p w14:paraId="700CAB59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Oppdragsgiver:</w:t>
      </w:r>
    </w:p>
    <w:p w14:paraId="311657B7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Klargjøring av navn:</w:t>
      </w:r>
    </w:p>
    <w:p w14:paraId="412FCDFD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Stilling:</w:t>
      </w:r>
    </w:p>
    <w:p w14:paraId="61FE39D3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Dato:</w:t>
      </w:r>
    </w:p>
    <w:p w14:paraId="70FD4876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Underskrift:</w:t>
      </w:r>
    </w:p>
    <w:p w14:paraId="3FD1DDE3" w14:textId="77777777" w:rsidR="00A47D80" w:rsidRPr="00711316" w:rsidRDefault="00A47D80">
      <w:pPr>
        <w:rPr>
          <w:lang w:val="nb-NO"/>
        </w:rPr>
      </w:pPr>
    </w:p>
    <w:p w14:paraId="713A3397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lastRenderedPageBreak/>
        <w:t>Leverandør:</w:t>
      </w:r>
    </w:p>
    <w:p w14:paraId="60DA17CC" w14:textId="77777777" w:rsidR="00A47D80" w:rsidRPr="00711316" w:rsidRDefault="00FC343F">
      <w:pPr>
        <w:rPr>
          <w:lang w:val="nb-NO"/>
        </w:rPr>
      </w:pPr>
      <w:r w:rsidRPr="00711316">
        <w:rPr>
          <w:lang w:val="nb-NO"/>
        </w:rPr>
        <w:t>Klargjøring av navn:</w:t>
      </w:r>
    </w:p>
    <w:p w14:paraId="29CFD556" w14:textId="77777777" w:rsidR="00A47D80" w:rsidRDefault="00FC343F">
      <w:r>
        <w:t>Stilling:</w:t>
      </w:r>
    </w:p>
    <w:p w14:paraId="2538111F" w14:textId="77777777" w:rsidR="00A47D80" w:rsidRDefault="00FC343F">
      <w:r>
        <w:t>Dato:</w:t>
      </w:r>
    </w:p>
    <w:p w14:paraId="72F593AC" w14:textId="77777777" w:rsidR="00A47D80" w:rsidRDefault="00FC343F">
      <w:r>
        <w:t>Underskrift:</w:t>
      </w:r>
    </w:p>
    <w:p w14:paraId="522F1D47" w14:textId="77777777" w:rsidR="00A47D80" w:rsidRDefault="00A47D80"/>
    <w:sectPr w:rsidR="00A47D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0398610">
    <w:abstractNumId w:val="8"/>
  </w:num>
  <w:num w:numId="2" w16cid:durableId="1232038460">
    <w:abstractNumId w:val="6"/>
  </w:num>
  <w:num w:numId="3" w16cid:durableId="1768575552">
    <w:abstractNumId w:val="5"/>
  </w:num>
  <w:num w:numId="4" w16cid:durableId="152140929">
    <w:abstractNumId w:val="4"/>
  </w:num>
  <w:num w:numId="5" w16cid:durableId="641230508">
    <w:abstractNumId w:val="7"/>
  </w:num>
  <w:num w:numId="6" w16cid:durableId="1839805291">
    <w:abstractNumId w:val="3"/>
  </w:num>
  <w:num w:numId="7" w16cid:durableId="1540243870">
    <w:abstractNumId w:val="2"/>
  </w:num>
  <w:num w:numId="8" w16cid:durableId="1642927657">
    <w:abstractNumId w:val="1"/>
  </w:num>
  <w:num w:numId="9" w16cid:durableId="1446462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09B6"/>
    <w:rsid w:val="001263E7"/>
    <w:rsid w:val="0015074B"/>
    <w:rsid w:val="00195D11"/>
    <w:rsid w:val="0029639D"/>
    <w:rsid w:val="00326F90"/>
    <w:rsid w:val="00366CFA"/>
    <w:rsid w:val="00367F91"/>
    <w:rsid w:val="00630D32"/>
    <w:rsid w:val="006A35B2"/>
    <w:rsid w:val="006F19B3"/>
    <w:rsid w:val="00711316"/>
    <w:rsid w:val="007C3F8B"/>
    <w:rsid w:val="00834D80"/>
    <w:rsid w:val="00855B29"/>
    <w:rsid w:val="0089128B"/>
    <w:rsid w:val="009D3ED4"/>
    <w:rsid w:val="00A24162"/>
    <w:rsid w:val="00A47D80"/>
    <w:rsid w:val="00AA1D8D"/>
    <w:rsid w:val="00B47730"/>
    <w:rsid w:val="00C758C7"/>
    <w:rsid w:val="00CB0664"/>
    <w:rsid w:val="00D93964"/>
    <w:rsid w:val="00DE601B"/>
    <w:rsid w:val="00E245B9"/>
    <w:rsid w:val="00E41D10"/>
    <w:rsid w:val="00F72175"/>
    <w:rsid w:val="00F8497E"/>
    <w:rsid w:val="00FC34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7ED52"/>
  <w14:defaultImageDpi w14:val="300"/>
  <w15:docId w15:val="{6A0B92F5-527F-441C-A924-BB1C6A5B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Number xmlns="249c1280-b671-4625-87f2-c7c81dda8328" xsi:nil="true"/>
    <edb17239413242d786ec40e89b111fee xmlns="47ec6799-ee18-4e1c-b5b7-0c3da74816a5">
      <Terms xmlns="http://schemas.microsoft.com/office/infopath/2007/PartnerControls"/>
    </edb17239413242d786ec40e89b111fee>
    <m5d19924ebe546ec9f3f4686592af72a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kef36660cea444fda8f74c0fbb874a96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lcf76f155ced4ddcb4097134ff3c332f xmlns="285b06bf-7d70-47fb-a695-a9cf9ec2fbda">
      <Terms xmlns="http://schemas.microsoft.com/office/infopath/2007/PartnerControls"/>
    </lcf76f155ced4ddcb4097134ff3c332f>
    <TaxCatchAll xmlns="47ec6799-ee18-4e1c-b5b7-0c3da74816a5">
      <Value>2</Value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ECB195620D3339439567DD063D5A215B" ma:contentTypeVersion="20" ma:contentTypeDescription="Opprett et nytt dokument." ma:contentTypeScope="" ma:versionID="aec741886aca9609d72af01322eb69da">
  <xsd:schema xmlns:xsd="http://www.w3.org/2001/XMLSchema" xmlns:xs="http://www.w3.org/2001/XMLSchema" xmlns:p="http://schemas.microsoft.com/office/2006/metadata/properties" xmlns:ns2="47ec6799-ee18-4e1c-b5b7-0c3da74816a5" xmlns:ns3="249c1280-b671-4625-87f2-c7c81dda8328" xmlns:ns4="285b06bf-7d70-47fb-a695-a9cf9ec2fbda" targetNamespace="http://schemas.microsoft.com/office/2006/metadata/properties" ma:root="true" ma:fieldsID="3bf4c597387c385b40c78a651a1cf40b" ns2:_="" ns3:_="" ns4:_="">
    <xsd:import namespace="47ec6799-ee18-4e1c-b5b7-0c3da74816a5"/>
    <xsd:import namespace="249c1280-b671-4625-87f2-c7c81dda8328"/>
    <xsd:import namespace="285b06bf-7d70-47fb-a695-a9cf9ec2fbda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6799-ee18-4e1c-b5b7-0c3da74816a5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edf8226b-f78e-4439-be8e-231087edc7cf}" ma:internalName="TaxCatchAll" ma:showField="CatchAllData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edf8226b-f78e-4439-be8e-231087edc7cf}" ma:internalName="TaxCatchAllLabel" ma:readOnly="true" ma:showField="CatchAllDataLabel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b06bf-7d70-47fb-a695-a9cf9ec2f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A44C39-00B0-42EC-9F89-9D6C72989C95}">
  <ds:schemaRefs>
    <ds:schemaRef ds:uri="http://schemas.microsoft.com/office/2006/metadata/properties"/>
    <ds:schemaRef ds:uri="http://schemas.microsoft.com/office/infopath/2007/PartnerControls"/>
    <ds:schemaRef ds:uri="249c1280-b671-4625-87f2-c7c81dda8328"/>
    <ds:schemaRef ds:uri="47ec6799-ee18-4e1c-b5b7-0c3da74816a5"/>
    <ds:schemaRef ds:uri="285b06bf-7d70-47fb-a695-a9cf9ec2fbda"/>
  </ds:schemaRefs>
</ds:datastoreItem>
</file>

<file path=customXml/itemProps3.xml><?xml version="1.0" encoding="utf-8"?>
<ds:datastoreItem xmlns:ds="http://schemas.openxmlformats.org/officeDocument/2006/customXml" ds:itemID="{89239C77-ACBA-4745-93B7-F2971660AD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4E26C-0FFF-4980-8787-E940A7579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6799-ee18-4e1c-b5b7-0c3da74816a5"/>
    <ds:schemaRef ds:uri="249c1280-b671-4625-87f2-c7c81dda8328"/>
    <ds:schemaRef ds:uri="285b06bf-7d70-47fb-a695-a9cf9ec2f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628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Signe Østerhaug</cp:lastModifiedBy>
  <cp:revision>6</cp:revision>
  <dcterms:created xsi:type="dcterms:W3CDTF">2026-06-05T07:23:00Z</dcterms:created>
  <dcterms:modified xsi:type="dcterms:W3CDTF">2026-06-24T09:38:00Z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viceArea">
    <vt:lpwstr>2;#Administrasjon|9428315e-e1e9-4537-afd0-fcf0dcb6f003</vt:lpwstr>
  </property>
  <property fmtid="{D5CDD505-2E9C-101B-9397-08002B2CF9AE}" pid="3" name="MediaServiceImageTags">
    <vt:lpwstr/>
  </property>
  <property fmtid="{D5CDD505-2E9C-101B-9397-08002B2CF9AE}" pid="4" name="ContentTypeId">
    <vt:lpwstr>0x01010090DE9E45CC3B194FA17B9E447DFF924300ECB195620D3339439567DD063D5A215B</vt:lpwstr>
  </property>
  <property fmtid="{D5CDD505-2E9C-101B-9397-08002B2CF9AE}" pid="5" name="MainProcess">
    <vt:lpwstr>1;#Anskaffelser|34fb8af0-3a3e-4594-a0dc-202975a1669b</vt:lpwstr>
  </property>
  <property fmtid="{D5CDD505-2E9C-101B-9397-08002B2CF9AE}" pid="6" name="SecondaryServiceArea">
    <vt:lpwstr/>
  </property>
</Properties>
</file>